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8928959" name="019dd41e-bf8a-7a03-b440-369cab7f8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4065458" name="019dd41e-bf8a-7a03-b440-369cab7f8c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0416965" name="019dd41e-de14-79d7-94fc-c59cdbd06b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7158143" name="019dd41e-de14-79d7-94fc-c59cdbd06bb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2132251" name="019dd41f-f242-7538-9cf2-d16bc0217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7760456" name="019dd41f-f242-7538-9cf2-d16bc02172a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3399804" name="019dd420-2318-791f-86d4-8aae552c44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987765" name="019dd420-2318-791f-86d4-8aae552c441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